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32389178" name="76686930-cade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3903892" name="76686930-cade-11f0-a272-11a42cc6b89f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51189113" name="6ddfd9f0-cadf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9587321" name="6ddfd9f0-cadf-11f0-a272-11a42cc6b89f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17391031" name="446b65e0-d41b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9860577" name="446b65e0-d41b-11f0-b5eb-79c6a0363110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28177626" name="24624c4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7292588" name="24624c40-d41c-11f0-b5eb-79c6a0363110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4933483" name="3c8d477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0574539" name="3c8d4770-d41c-11f0-b5eb-79c6a0363110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00288263" name="4aea579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2270679" name="4aea5790-d41c-11f0-b5eb-79c6a0363110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68821348" name="76f0a2e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4533787" name="76f0a2e0-d41c-11f0-b5eb-79c6a0363110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OG- 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70535061" name="faea6210-d41d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0852437" name="faea6210-d41d-11f0-b5eb-79c6a0363110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OG- 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63996270" name="80d5fba0-d41e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6996448" name="80d5fba0-d41e-11f0-b5eb-79c6a0363110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Wohnzimmer / 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20068332" name="fe5becb0-d41e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2188596" name="fe5becb0-d41e-11f0-b5eb-79c6a0363110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52636357" name="65131730-d41f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3093690" name="65131730-d41f-11f0-b5eb-79c6a0363110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358535" name="929924b0-d41f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3792153" name="929924b0-d41f-11f0-b5eb-79c6a0363110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Wohnzimner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55407844" name="3010a86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2095429" name="3010a860-d422-11f0-b5eb-79c6a0363110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LAP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74326231" name="18428520-d420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7000112" name="18428520-d420-11f0-b5eb-79c6a0363110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OG- 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74776444" name="8f22fed0-d421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4830367" name="8f22fed0-d421-11f0-b5eb-79c6a0363110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80883207" name="598e25f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5314765" name="598e25f0-d422-11f0-b5eb-79c6a0363110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26227072" name="79d7395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4380568" name="79d73950-d422-11f0-b5eb-79c6a0363110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19843803" name="8e3f120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4339748" name="8e3f1200-d422-11f0-b5eb-79c6a0363110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69578333" name="a22f22a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8537461" name="a22f22a0-d422-11f0-b5eb-79c6a0363110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78895474" name="205d3a90-d423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1461537" name="205d3a90-d423-11f0-b5eb-79c6a0363110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1801287" name="8982f410-d423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9933537" name="8982f410-d423-11f0-b5eb-79c6a0363110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Ambau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37110954" name="f0fafd90-d423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9954661" name="f0fafd90-d423-11f0-b5eb-79c6a0363110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29943471" name="300c29a0-d424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55262961" name="300c29a0-d424-11f0-b5eb-79c6a0363110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7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Im Rebacker 4, 8590 Romanshorn</w:t>
          </w:r>
        </w:p>
        <w:p>
          <w:pPr>
            <w:spacing w:before="0" w:after="0"/>
          </w:pPr>
          <w:r>
            <w:t>610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footer.xml" Type="http://schemas.openxmlformats.org/officeDocument/2006/relationships/footer" Id="rId27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